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252B" w14:textId="77777777" w:rsidR="00B130B1" w:rsidRDefault="00000000">
      <w:pPr>
        <w:pStyle w:val="Title"/>
      </w:pPr>
      <w:r>
        <w:t>Year 8 AI Assessment - Answer Key</w:t>
      </w:r>
    </w:p>
    <w:p w14:paraId="71439F16" w14:textId="77777777" w:rsidR="00B130B1" w:rsidRDefault="00000000">
      <w:pPr>
        <w:pStyle w:val="Heading2"/>
      </w:pPr>
      <w:r>
        <w:t>Section A: Algorithms (4 questions)</w:t>
      </w:r>
    </w:p>
    <w:p w14:paraId="4A3AFF3C" w14:textId="77777777" w:rsidR="00B130B1" w:rsidRDefault="00000000">
      <w:r>
        <w:t>1. What is an algorithm?</w:t>
      </w:r>
      <w:r>
        <w:br/>
        <w:t>Answer: B - A set of step-by-step instructions</w:t>
      </w:r>
      <w:r>
        <w:br/>
      </w:r>
    </w:p>
    <w:p w14:paraId="545E7E88" w14:textId="77777777" w:rsidR="00B130B1" w:rsidRDefault="00000000">
      <w:r>
        <w:t>2. How does YouTube's recommendation algorithm decide what to show?</w:t>
      </w:r>
      <w:r>
        <w:br/>
        <w:t>Answer: C - Based on watch history and behaviour</w:t>
      </w:r>
      <w:r>
        <w:br/>
      </w:r>
    </w:p>
    <w:p w14:paraId="48290A29" w14:textId="77777777" w:rsidR="00B130B1" w:rsidRDefault="00000000">
      <w:r>
        <w:t>3. What is main goal of social media recommendation algorithms?</w:t>
      </w:r>
      <w:r>
        <w:br/>
        <w:t>Answer: B - To keep you watching as long as possible</w:t>
      </w:r>
      <w:r>
        <w:br/>
      </w:r>
    </w:p>
    <w:p w14:paraId="6977B02B" w14:textId="77777777" w:rsidR="00B130B1" w:rsidRDefault="00000000">
      <w:r>
        <w:t>4. Algorithms can be found in:</w:t>
      </w:r>
      <w:r>
        <w:br/>
        <w:t>Answer: D - Many everyday technologies</w:t>
      </w:r>
      <w:r>
        <w:br/>
      </w:r>
    </w:p>
    <w:p w14:paraId="2FAE4354" w14:textId="77777777" w:rsidR="00B130B1" w:rsidRDefault="00000000">
      <w:pPr>
        <w:pStyle w:val="Heading2"/>
      </w:pPr>
      <w:r>
        <w:t>Section B: Bias in AI (4 questions)</w:t>
      </w:r>
    </w:p>
    <w:p w14:paraId="4B59C1F6" w14:textId="77777777" w:rsidR="00B130B1" w:rsidRDefault="00000000">
      <w:r>
        <w:t>5. Bias in AI happens when:</w:t>
      </w:r>
      <w:r>
        <w:br/>
        <w:t>Answer: A - AI learns from unbalanced or unfair training data</w:t>
      </w:r>
      <w:r>
        <w:br/>
      </w:r>
    </w:p>
    <w:p w14:paraId="4D72C90B" w14:textId="77777777" w:rsidR="00B130B1" w:rsidRDefault="00000000">
      <w:r>
        <w:t>6. If facial recognition AI trained mostly on light-skinned people, what might happen?</w:t>
      </w:r>
      <w:r>
        <w:br/>
        <w:t>Answer: B - Might not recognize dark-skinned people well</w:t>
      </w:r>
      <w:r>
        <w:br/>
      </w:r>
    </w:p>
    <w:p w14:paraId="47977A32" w14:textId="77777777" w:rsidR="00B130B1" w:rsidRDefault="00000000">
      <w:r>
        <w:t>7. Which group might be harmed by biased AI?</w:t>
      </w:r>
      <w:r>
        <w:br/>
        <w:t>Answer: C - Minority ethnic groups, women, disabled people</w:t>
      </w:r>
      <w:r>
        <w:br/>
      </w:r>
    </w:p>
    <w:p w14:paraId="1937A9C8" w14:textId="77777777" w:rsidR="00B130B1" w:rsidRDefault="00000000">
      <w:r>
        <w:t>8. To prevent bias in AI, we should:</w:t>
      </w:r>
      <w:r>
        <w:br/>
        <w:t>Answer: B - Ensure training data represents everyone fairly</w:t>
      </w:r>
      <w:r>
        <w:br/>
      </w:r>
    </w:p>
    <w:p w14:paraId="07791A6D" w14:textId="77777777" w:rsidR="00B130B1" w:rsidRDefault="00000000">
      <w:pPr>
        <w:pStyle w:val="Heading2"/>
      </w:pPr>
      <w:r>
        <w:t>Section C: Ethical Principles (4 questions)</w:t>
      </w:r>
    </w:p>
    <w:p w14:paraId="4BF786FD" w14:textId="77777777" w:rsidR="00B130B1" w:rsidRDefault="00000000">
      <w:r>
        <w:t>9. Which is NOT one of UNESCO's key ethical principles?</w:t>
      </w:r>
      <w:r>
        <w:br/>
        <w:t>Answer: C - Make as much money as possible</w:t>
      </w:r>
      <w:r>
        <w:br/>
      </w:r>
    </w:p>
    <w:p w14:paraId="72026502" w14:textId="77777777" w:rsidR="00B130B1" w:rsidRDefault="00000000">
      <w:r>
        <w:t>10. Proportionality in AI ethics means:</w:t>
      </w:r>
      <w:r>
        <w:br/>
        <w:t>Answer: B - Benefits should outweigh the risks</w:t>
      </w:r>
      <w:r>
        <w:br/>
      </w:r>
    </w:p>
    <w:p w14:paraId="60E9FA68" w14:textId="77777777" w:rsidR="00B130B1" w:rsidRDefault="00000000">
      <w:r>
        <w:lastRenderedPageBreak/>
        <w:t>11. Which shows good human determination principle?</w:t>
      </w:r>
      <w:r>
        <w:br/>
        <w:t>Answer: B - AI suggests punishment, head teacher decides</w:t>
      </w:r>
      <w:r>
        <w:br/>
      </w:r>
    </w:p>
    <w:p w14:paraId="0B384B37" w14:textId="77777777" w:rsidR="00B130B1" w:rsidRDefault="00000000">
      <w:r>
        <w:t>12. Sustainability principle in AI ethics considers:</w:t>
      </w:r>
      <w:r>
        <w:br/>
        <w:t>Answer: B - Environmental impact and energy use</w:t>
      </w:r>
      <w:r>
        <w:br/>
      </w:r>
    </w:p>
    <w:p w14:paraId="09AA31E2" w14:textId="77777777" w:rsidR="00B130B1" w:rsidRDefault="00000000">
      <w:pPr>
        <w:pStyle w:val="Heading2"/>
      </w:pPr>
      <w:r>
        <w:t>Section D: Copyright and IP (4 questions)</w:t>
      </w:r>
    </w:p>
    <w:p w14:paraId="614867B8" w14:textId="77777777" w:rsidR="00B130B1" w:rsidRDefault="00000000">
      <w:r>
        <w:t>13. Copyright protects:</w:t>
      </w:r>
      <w:r>
        <w:br/>
        <w:t>Answer: B - Original creative work including student essays</w:t>
      </w:r>
      <w:r>
        <w:br/>
      </w:r>
    </w:p>
    <w:p w14:paraId="31BFD5A9" w14:textId="77777777" w:rsidR="00B130B1" w:rsidRDefault="00000000">
      <w:r>
        <w:t>14. If you copy entire essay from ChatGPT and submit as homework, this is:</w:t>
      </w:r>
      <w:r>
        <w:br/>
        <w:t>Answer: C - Academic misconduct</w:t>
      </w:r>
      <w:r>
        <w:br/>
      </w:r>
    </w:p>
    <w:p w14:paraId="277489BD" w14:textId="77777777" w:rsidR="00B130B1" w:rsidRDefault="00000000">
      <w:r>
        <w:t>15. When AI trained on copyrighted material without permission, this might be:</w:t>
      </w:r>
      <w:r>
        <w:br/>
        <w:t>Answer: B - A copyright infringement issue</w:t>
      </w:r>
      <w:r>
        <w:br/>
      </w:r>
    </w:p>
    <w:p w14:paraId="3CD4ED3B" w14:textId="77777777" w:rsidR="00B130B1" w:rsidRDefault="00000000">
      <w:r>
        <w:t>16. Which use of AI is generally acceptable in school?</w:t>
      </w:r>
      <w:r>
        <w:br/>
        <w:t>Answer: B - Using AI to explain concepts you don't understand</w:t>
      </w:r>
      <w:r>
        <w:br/>
      </w:r>
    </w:p>
    <w:p w14:paraId="4F9DB48B" w14:textId="77777777" w:rsidR="00B130B1" w:rsidRDefault="00000000">
      <w:pPr>
        <w:pStyle w:val="Heading2"/>
      </w:pPr>
      <w:r>
        <w:t>Section E: Transparency (4 questions)</w:t>
      </w:r>
    </w:p>
    <w:p w14:paraId="7024169A" w14:textId="77777777" w:rsidR="00B130B1" w:rsidRDefault="00000000">
      <w:r>
        <w:t>17. The black box problem in AI means:</w:t>
      </w:r>
      <w:r>
        <w:br/>
        <w:t>Answer: B - We can't always explain how AI makes decisions</w:t>
      </w:r>
      <w:r>
        <w:br/>
      </w:r>
    </w:p>
    <w:p w14:paraId="3384178B" w14:textId="77777777" w:rsidR="00B130B1" w:rsidRDefault="00000000">
      <w:r>
        <w:t>18. Why is transparency important in AI?</w:t>
      </w:r>
      <w:r>
        <w:br/>
        <w:t>Answer: C - People have right to understand decisions affecting them</w:t>
      </w:r>
      <w:r>
        <w:br/>
      </w:r>
    </w:p>
    <w:p w14:paraId="6D88043D" w14:textId="77777777" w:rsidR="00B130B1" w:rsidRDefault="00000000">
      <w:r>
        <w:t>19. According to UK GDPR, when AI makes decisions about you, you have right to:</w:t>
      </w:r>
      <w:r>
        <w:br/>
        <w:t>Answer: B - Know AI is used and get explanation</w:t>
      </w:r>
      <w:r>
        <w:br/>
      </w:r>
    </w:p>
    <w:p w14:paraId="161782B6" w14:textId="77777777" w:rsidR="00B130B1" w:rsidRDefault="00000000">
      <w:r>
        <w:t>20. Which AI decision MOST needs to be explainable?</w:t>
      </w:r>
      <w:r>
        <w:br/>
        <w:t>Answer: C - Medical diagnosis suggestions</w:t>
      </w:r>
      <w:r>
        <w:br/>
      </w:r>
    </w:p>
    <w:sectPr w:rsidR="00B130B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01B8" w14:textId="77777777" w:rsidR="0071066A" w:rsidRDefault="0071066A" w:rsidP="006075B4">
      <w:pPr>
        <w:spacing w:after="0" w:line="240" w:lineRule="auto"/>
      </w:pPr>
      <w:r>
        <w:separator/>
      </w:r>
    </w:p>
  </w:endnote>
  <w:endnote w:type="continuationSeparator" w:id="0">
    <w:p w14:paraId="642338A6" w14:textId="77777777" w:rsidR="0071066A" w:rsidRDefault="0071066A" w:rsidP="00607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35E37" w14:textId="77777777" w:rsidR="0071066A" w:rsidRDefault="0071066A" w:rsidP="006075B4">
      <w:pPr>
        <w:spacing w:after="0" w:line="240" w:lineRule="auto"/>
      </w:pPr>
      <w:r>
        <w:separator/>
      </w:r>
    </w:p>
  </w:footnote>
  <w:footnote w:type="continuationSeparator" w:id="0">
    <w:p w14:paraId="6B7F33CB" w14:textId="77777777" w:rsidR="0071066A" w:rsidRDefault="0071066A" w:rsidP="00607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ED39" w14:textId="083BDE18" w:rsidR="006075B4" w:rsidRPr="006075B4" w:rsidRDefault="006075B4" w:rsidP="006075B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C404A0" wp14:editId="3B925394">
          <wp:simplePos x="0" y="0"/>
          <wp:positionH relativeFrom="column">
            <wp:posOffset>-1019175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7609702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970287" name="Picture 176097028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7736229">
    <w:abstractNumId w:val="8"/>
  </w:num>
  <w:num w:numId="2" w16cid:durableId="1818104170">
    <w:abstractNumId w:val="6"/>
  </w:num>
  <w:num w:numId="3" w16cid:durableId="967932835">
    <w:abstractNumId w:val="5"/>
  </w:num>
  <w:num w:numId="4" w16cid:durableId="1360399590">
    <w:abstractNumId w:val="4"/>
  </w:num>
  <w:num w:numId="5" w16cid:durableId="1033455265">
    <w:abstractNumId w:val="7"/>
  </w:num>
  <w:num w:numId="6" w16cid:durableId="699628731">
    <w:abstractNumId w:val="3"/>
  </w:num>
  <w:num w:numId="7" w16cid:durableId="405029210">
    <w:abstractNumId w:val="2"/>
  </w:num>
  <w:num w:numId="8" w16cid:durableId="18707107">
    <w:abstractNumId w:val="1"/>
  </w:num>
  <w:num w:numId="9" w16cid:durableId="131433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075B4"/>
    <w:rsid w:val="0071066A"/>
    <w:rsid w:val="00AA1D8D"/>
    <w:rsid w:val="00B130B1"/>
    <w:rsid w:val="00B47730"/>
    <w:rsid w:val="00CB0664"/>
    <w:rsid w:val="00D753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0A9C64"/>
  <w14:defaultImageDpi w14:val="300"/>
  <w15:docId w15:val="{180223BC-F026-4215-A54F-809D2DEA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2025-12-31T22:57:00Z</dcterms:modified>
  <cp:category/>
</cp:coreProperties>
</file>